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Default="007E7AE5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Parent/Guardian Sign In Information</w:t>
      </w:r>
    </w:p>
    <w:p w:rsidR="007E7AE5" w:rsidRDefault="007E7AE5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</w:pPr>
    </w:p>
    <w:p w:rsidR="00A77B3E" w:rsidRDefault="007E7AE5">
      <w:pPr>
        <w:pBdr>
          <w:top w:val="nil"/>
          <w:left w:val="nil"/>
          <w:bottom w:val="nil"/>
          <w:right w:val="nil"/>
          <w:between w:val="nil"/>
          <w:bar w:val="nil"/>
        </w:pBdr>
      </w:pPr>
      <w:r>
        <w:t>To access your child’s Schoology account, follow these easy, step-by-step instructions…</w:t>
      </w:r>
    </w:p>
    <w:p w:rsidR="00A77B3E" w:rsidRDefault="007E7AE5">
      <w:pPr>
        <w:pBdr>
          <w:top w:val="nil"/>
          <w:left w:val="nil"/>
          <w:bottom w:val="nil"/>
          <w:right w:val="nil"/>
          <w:between w:val="nil"/>
          <w:bar w:val="nil"/>
        </w:pBdr>
      </w:pPr>
      <w:r>
        <w:t>Schoology Access Code ____________________</w:t>
      </w:r>
    </w:p>
    <w:p w:rsidR="00A77B3E" w:rsidRDefault="007E7A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20"/>
        </w:tabs>
        <w:spacing w:after="0"/>
      </w:pPr>
      <w:r>
        <w:t xml:space="preserve">Go to </w:t>
      </w:r>
      <w:hyperlink r:id="rId6" w:history="1">
        <w:r>
          <w:rPr>
            <w:color w:val="0000FF"/>
            <w:u w:val="single"/>
          </w:rPr>
          <w:t>www</w:t>
        </w:r>
      </w:hyperlink>
      <w:hyperlink r:id="rId7" w:history="1">
        <w:r>
          <w:rPr>
            <w:color w:val="0000FF"/>
            <w:u w:val="single"/>
          </w:rPr>
          <w:t>.</w:t>
        </w:r>
      </w:hyperlink>
      <w:hyperlink r:id="rId8" w:history="1">
        <w:r>
          <w:rPr>
            <w:color w:val="0000FF"/>
            <w:u w:val="single"/>
          </w:rPr>
          <w:t>schoology</w:t>
        </w:r>
      </w:hyperlink>
      <w:hyperlink r:id="rId9" w:history="1">
        <w:r>
          <w:rPr>
            <w:color w:val="0000FF"/>
            <w:u w:val="single"/>
          </w:rPr>
          <w:t>.</w:t>
        </w:r>
      </w:hyperlink>
      <w:hyperlink r:id="rId10" w:history="1">
        <w:r>
          <w:rPr>
            <w:color w:val="0000FF"/>
            <w:u w:val="single"/>
          </w:rPr>
          <w:t>com</w:t>
        </w:r>
      </w:hyperlink>
      <w:r>
        <w:t>.</w:t>
      </w:r>
      <w:r>
        <w:tab/>
      </w:r>
    </w:p>
    <w:p w:rsidR="00A77B3E" w:rsidRDefault="007E7AE5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923925</wp:posOffset>
            </wp:positionH>
            <wp:positionV relativeFrom="paragraph">
              <wp:posOffset>209550</wp:posOffset>
            </wp:positionV>
            <wp:extent cx="1419225" cy="323850"/>
            <wp:effectExtent l="0" t="0" r="9525" b="0"/>
            <wp:wrapSquare wrapText="bothSides"/>
            <wp:docPr id="2" name="Picture 2" descr="C:\Users\wiruffin\Downloads\Image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ruffin\Downloads\Image_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7B3E" w:rsidRDefault="007E7A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20"/>
        </w:tabs>
        <w:spacing w:after="0"/>
      </w:pPr>
      <w:r>
        <w:t>Click</w:t>
      </w:r>
      <w:r>
        <w:tab/>
      </w:r>
      <w:r>
        <w:tab/>
      </w:r>
    </w:p>
    <w:p w:rsidR="00A77B3E" w:rsidRDefault="007E7AE5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2609850</wp:posOffset>
            </wp:positionH>
            <wp:positionV relativeFrom="paragraph">
              <wp:posOffset>147320</wp:posOffset>
            </wp:positionV>
            <wp:extent cx="1466850" cy="398145"/>
            <wp:effectExtent l="0" t="0" r="0" b="1905"/>
            <wp:wrapSquare wrapText="bothSides"/>
            <wp:docPr id="3" name="Picture 3" descr="C:\Users\wiruffin\Downloads\Image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ruffin\Downloads\Image_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7B3E" w:rsidRDefault="007E7A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20"/>
        </w:tabs>
        <w:spacing w:after="0"/>
      </w:pPr>
      <w:r>
        <w:t xml:space="preserve">Click on the Sign Up Free button </w:t>
      </w: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>
    <w:p w:rsidR="00A77B3E" w:rsidRDefault="007E7A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20"/>
        </w:tabs>
        <w:spacing w:after="0"/>
      </w:pPr>
      <w:r>
        <w:t xml:space="preserve">Click on the Parent button </w: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2600325</wp:posOffset>
            </wp:positionH>
            <wp:positionV relativeFrom="paragraph">
              <wp:posOffset>66675</wp:posOffset>
            </wp:positionV>
            <wp:extent cx="3152775" cy="942340"/>
            <wp:effectExtent l="0" t="0" r="9525" b="0"/>
            <wp:wrapSquare wrapText="bothSides"/>
            <wp:docPr id="4" name="Picture 4" descr="C:\Users\wiruffin\Downloads\Imag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ruffin\Downloads\Image_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942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>
    <w:p w:rsidR="00A77B3E" w:rsidRDefault="007E7A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20"/>
        </w:tabs>
        <w:spacing w:after="0"/>
      </w:pPr>
      <w:r>
        <w:t>Enter your child’s access code found above. This code is only connected to your child. Then, press Continue.</w:t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1457325</wp:posOffset>
            </wp:positionH>
            <wp:positionV relativeFrom="paragraph">
              <wp:posOffset>238125</wp:posOffset>
            </wp:positionV>
            <wp:extent cx="3105150" cy="1285875"/>
            <wp:effectExtent l="0" t="0" r="0" b="9525"/>
            <wp:wrapSquare wrapText="bothSides"/>
            <wp:docPr id="5" name="Picture 5" descr="C:\Users\wiruffin\Downloads\Image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ruffin\Downloads\Image_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</w:pPr>
    </w:p>
    <w:p w:rsidR="00A77B3E" w:rsidRDefault="007E7A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20"/>
        </w:tabs>
        <w:spacing w:after="0"/>
      </w:pPr>
      <w:r>
        <w:t xml:space="preserve">Follow the instructions provided. Please sign up using an </w:t>
      </w:r>
      <w:r>
        <w:rPr>
          <w:b/>
          <w:bCs/>
        </w:rPr>
        <w:t xml:space="preserve">email address, </w:t>
      </w:r>
      <w:r>
        <w:t>if possible.</w:t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2505075</wp:posOffset>
            </wp:positionH>
            <wp:positionV relativeFrom="paragraph">
              <wp:posOffset>247650</wp:posOffset>
            </wp:positionV>
            <wp:extent cx="2533650" cy="1581785"/>
            <wp:effectExtent l="0" t="0" r="0" b="0"/>
            <wp:wrapSquare wrapText="bothSides"/>
            <wp:docPr id="6" name="Picture 6" descr="C:\Users\wiruffin\Downloads\Image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ruffin\Downloads\Image_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581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>
    <w:p w:rsidR="00A77B3E" w:rsidRDefault="009153BA"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>
    <w:p w:rsidR="00A77B3E" w:rsidRDefault="007E7A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20"/>
        </w:tabs>
        <w:spacing w:after="0"/>
      </w:pPr>
      <w:r>
        <w:t xml:space="preserve">Congratulations! Your account has been created. Click on the tab on the left side that says “My Children” for options. Then, click on a course option at the bottom right. This will vary by teacher. </w:t>
      </w:r>
      <w:r>
        <w:tab/>
      </w:r>
      <w:r>
        <w:tab/>
      </w:r>
      <w:r>
        <w:tab/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3935730</wp:posOffset>
            </wp:positionH>
            <wp:positionV relativeFrom="paragraph">
              <wp:posOffset>794385</wp:posOffset>
            </wp:positionV>
            <wp:extent cx="1571625" cy="466725"/>
            <wp:effectExtent l="0" t="0" r="9525" b="9525"/>
            <wp:wrapSquare wrapText="bothSides"/>
            <wp:docPr id="7" name="Picture 7" descr="C:\Users\wiruffin\Downloads\Image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ruffin\Downloads\Image_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990600</wp:posOffset>
            </wp:positionH>
            <wp:positionV relativeFrom="paragraph">
              <wp:posOffset>478155</wp:posOffset>
            </wp:positionV>
            <wp:extent cx="1714500" cy="1419225"/>
            <wp:effectExtent l="0" t="0" r="0" b="9525"/>
            <wp:wrapSquare wrapText="bothSides"/>
            <wp:docPr id="8" name="Picture 8" descr="C:\Users\wiruffin\Downloads\Image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ruffin\Downloads\Image_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77B3E">
      <w:pgSz w:w="12240" w:h="15840"/>
      <w:pgMar w:top="432" w:right="432" w:bottom="432" w:left="43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4E6AAB4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2A928260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1E6EB3D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7A07D3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AD8E47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7087046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D0AC0B64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97C3AB4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E6C7D5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AE5"/>
    <w:rsid w:val="007E7AE5"/>
    <w:rsid w:val="0091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7B96"/>
    <w:pPr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qFormat/>
    <w:rsid w:val="00EF7B96"/>
    <w:pPr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7B96"/>
    <w:pPr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qFormat/>
    <w:rsid w:val="00EF7B96"/>
    <w:pPr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oology.co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choology.com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hyperlink" Target="https://www.schoology.com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s://www.schoology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choology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Rochester Public Schools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RUFFIN, WILLIAM</dc:creator>
  <cp:lastModifiedBy>JOHNSON, MALACHI</cp:lastModifiedBy>
  <cp:revision>2</cp:revision>
  <dcterms:created xsi:type="dcterms:W3CDTF">2012-09-19T19:34:00Z</dcterms:created>
  <dcterms:modified xsi:type="dcterms:W3CDTF">2012-09-19T19:34:00Z</dcterms:modified>
</cp:coreProperties>
</file>